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A1E08" w:rsidRPr="00871FC0" w:rsidRDefault="00000000">
      <w:pPr>
        <w:spacing w:after="0"/>
        <w:jc w:val="center"/>
        <w:rPr>
          <w:rFonts w:cs="Times New Roman"/>
          <w:sz w:val="22"/>
        </w:rPr>
      </w:pPr>
      <w:r w:rsidRPr="00871FC0">
        <w:rPr>
          <w:rFonts w:eastAsia="Times New Roman" w:cs="Times New Roman"/>
          <w:b/>
          <w:sz w:val="22"/>
        </w:rPr>
        <w:t>T.C.</w:t>
      </w:r>
    </w:p>
    <w:p w:rsidR="00AA1E08" w:rsidRPr="00871FC0" w:rsidRDefault="00000000">
      <w:pPr>
        <w:spacing w:after="0"/>
        <w:jc w:val="center"/>
        <w:rPr>
          <w:rFonts w:cs="Times New Roman"/>
          <w:sz w:val="22"/>
        </w:rPr>
      </w:pPr>
      <w:r w:rsidRPr="00871FC0">
        <w:rPr>
          <w:rFonts w:eastAsia="Times New Roman" w:cs="Times New Roman"/>
          <w:b/>
          <w:sz w:val="22"/>
        </w:rPr>
        <w:t>BURDUR MEHMET AKİF ERSOY ÜNİVERSİTESİ</w:t>
      </w:r>
    </w:p>
    <w:p w:rsidR="00AA1E08" w:rsidRPr="00871FC0" w:rsidRDefault="00000000">
      <w:pPr>
        <w:spacing w:after="0"/>
        <w:jc w:val="center"/>
        <w:rPr>
          <w:rFonts w:cs="Times New Roman"/>
          <w:sz w:val="22"/>
        </w:rPr>
      </w:pPr>
      <w:r w:rsidRPr="00871FC0">
        <w:rPr>
          <w:rFonts w:eastAsia="Times New Roman" w:cs="Times New Roman"/>
          <w:b/>
          <w:sz w:val="22"/>
        </w:rPr>
        <w:t>EĞİTİM FAKÜLTESİ</w:t>
      </w:r>
    </w:p>
    <w:p w:rsidR="00AA1E08" w:rsidRPr="00871FC0" w:rsidRDefault="00000000">
      <w:pPr>
        <w:spacing w:after="0"/>
        <w:jc w:val="center"/>
        <w:rPr>
          <w:rFonts w:cs="Times New Roman"/>
          <w:sz w:val="22"/>
        </w:rPr>
      </w:pPr>
      <w:r w:rsidRPr="00871FC0">
        <w:rPr>
          <w:rFonts w:eastAsia="Times New Roman" w:cs="Times New Roman"/>
          <w:b/>
          <w:sz w:val="22"/>
        </w:rPr>
        <w:t>YABANCI DİLLER EĞİTİMİ BÖLÜM BAŞKANLIĞI</w:t>
      </w:r>
    </w:p>
    <w:p w:rsidR="00AA1E08" w:rsidRPr="00871FC0" w:rsidRDefault="00000000">
      <w:pPr>
        <w:spacing w:after="0"/>
        <w:jc w:val="center"/>
        <w:rPr>
          <w:rFonts w:cs="Times New Roman"/>
          <w:sz w:val="22"/>
        </w:rPr>
      </w:pPr>
      <w:r w:rsidRPr="00871FC0">
        <w:rPr>
          <w:rFonts w:eastAsia="Times New Roman" w:cs="Times New Roman"/>
          <w:b/>
          <w:sz w:val="22"/>
        </w:rPr>
        <w:t>İNGİLİZCE ÖĞRETMENLİĞİ ANABİLİM DALI</w:t>
      </w:r>
    </w:p>
    <w:p w:rsidR="00AA1E08" w:rsidRPr="00871FC0" w:rsidRDefault="00000000" w:rsidP="007861EE">
      <w:pPr>
        <w:spacing w:after="120"/>
        <w:jc w:val="center"/>
        <w:rPr>
          <w:rFonts w:cs="Times New Roman"/>
          <w:sz w:val="22"/>
        </w:rPr>
      </w:pPr>
      <w:r w:rsidRPr="00871FC0">
        <w:rPr>
          <w:rFonts w:eastAsia="Times New Roman" w:cs="Times New Roman"/>
          <w:b/>
          <w:sz w:val="22"/>
        </w:rPr>
        <w:t>SUPPLEMENTARY FORM A UNIVERSITY SUPERVISOR LESSON OBSERVATION AND EVALUATION FORM</w:t>
      </w:r>
    </w:p>
    <w:p w:rsidR="00AA1E08" w:rsidRPr="00871FC0" w:rsidRDefault="00000000">
      <w:pPr>
        <w:spacing w:after="100" w:line="259" w:lineRule="auto"/>
        <w:jc w:val="both"/>
        <w:rPr>
          <w:rFonts w:cs="Times New Roman"/>
          <w:sz w:val="22"/>
        </w:rPr>
      </w:pPr>
      <w:r w:rsidRPr="00871FC0">
        <w:rPr>
          <w:rFonts w:eastAsia="Times New Roman" w:cs="Times New Roman"/>
          <w:sz w:val="22"/>
        </w:rPr>
        <w:t>This form is completed for at least two lessons during the term. It supports the 40% university supervisor component and does not replace the 20% Product File (Portfolio) presentation rubric.</w:t>
      </w: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503"/>
        <w:gridCol w:w="1297"/>
        <w:gridCol w:w="2159"/>
        <w:gridCol w:w="361"/>
        <w:gridCol w:w="675"/>
        <w:gridCol w:w="980"/>
        <w:gridCol w:w="1296"/>
        <w:gridCol w:w="864"/>
        <w:gridCol w:w="316"/>
        <w:gridCol w:w="1268"/>
        <w:gridCol w:w="3240"/>
      </w:tblGrid>
      <w:tr w:rsidR="00AA1E08" w:rsidRPr="00871FC0" w:rsidTr="002C1372">
        <w:trPr>
          <w:cantSplit/>
          <w:tblHeader/>
          <w:jc w:val="center"/>
        </w:trPr>
        <w:tc>
          <w:tcPr>
            <w:tcW w:w="1800" w:type="dxa"/>
            <w:gridSpan w:val="2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eastAsia="Times New Roman" w:cs="Times New Roman"/>
                <w:b/>
                <w:sz w:val="16"/>
                <w:szCs w:val="16"/>
              </w:rPr>
              <w:t>Student-teacher</w:t>
            </w:r>
          </w:p>
        </w:tc>
        <w:tc>
          <w:tcPr>
            <w:tcW w:w="2520" w:type="dxa"/>
            <w:gridSpan w:val="2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AA1E08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655" w:type="dxa"/>
            <w:gridSpan w:val="2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eastAsia="Times New Roman" w:cs="Times New Roman"/>
                <w:b/>
                <w:sz w:val="16"/>
                <w:szCs w:val="16"/>
              </w:rPr>
              <w:t>Student ID</w:t>
            </w:r>
          </w:p>
        </w:tc>
        <w:tc>
          <w:tcPr>
            <w:tcW w:w="2160" w:type="dxa"/>
            <w:gridSpan w:val="2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AA1E08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84" w:type="dxa"/>
            <w:gridSpan w:val="2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eastAsia="Times New Roman" w:cs="Times New Roman"/>
                <w:b/>
                <w:sz w:val="16"/>
                <w:szCs w:val="16"/>
              </w:rPr>
              <w:t>Observation</w:t>
            </w:r>
          </w:p>
        </w:tc>
        <w:tc>
          <w:tcPr>
            <w:tcW w:w="2376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eastAsia="Times New Roman" w:cs="Times New Roman"/>
                <w:b/>
                <w:sz w:val="16"/>
                <w:szCs w:val="16"/>
              </w:rPr>
              <w:t xml:space="preserve">1 </w:t>
            </w:r>
            <w:r w:rsidRPr="00871FC0">
              <w:rPr>
                <w:rFonts w:ascii="Segoe UI Symbol" w:eastAsia="Times New Roman" w:hAnsi="Segoe UI Symbol" w:cs="Segoe UI Symbol"/>
                <w:b/>
                <w:sz w:val="16"/>
                <w:szCs w:val="16"/>
              </w:rPr>
              <w:t>☐</w:t>
            </w:r>
            <w:r w:rsidRPr="00871FC0">
              <w:rPr>
                <w:rFonts w:eastAsia="Times New Roman" w:cs="Times New Roman"/>
                <w:b/>
                <w:sz w:val="16"/>
                <w:szCs w:val="16"/>
              </w:rPr>
              <w:t xml:space="preserve">   2 </w:t>
            </w:r>
            <w:r w:rsidRPr="00871FC0">
              <w:rPr>
                <w:rFonts w:ascii="Segoe UI Symbol" w:eastAsia="Times New Roman" w:hAnsi="Segoe UI Symbol" w:cs="Segoe UI Symbol"/>
                <w:b/>
                <w:sz w:val="16"/>
                <w:szCs w:val="16"/>
              </w:rPr>
              <w:t>☐</w:t>
            </w:r>
            <w:r w:rsidRPr="00871FC0">
              <w:rPr>
                <w:rFonts w:eastAsia="Times New Roman" w:cs="Times New Roman"/>
                <w:b/>
                <w:sz w:val="16"/>
                <w:szCs w:val="16"/>
              </w:rPr>
              <w:t xml:space="preserve">   Other </w:t>
            </w:r>
            <w:r w:rsidRPr="00871FC0">
              <w:rPr>
                <w:rFonts w:ascii="Segoe UI Symbol" w:eastAsia="Times New Roman" w:hAnsi="Segoe UI Symbol" w:cs="Segoe UI Symbol"/>
                <w:b/>
                <w:sz w:val="16"/>
                <w:szCs w:val="16"/>
              </w:rPr>
              <w:t>☐</w:t>
            </w:r>
          </w:p>
        </w:tc>
      </w:tr>
      <w:tr w:rsidR="00AA1E08" w:rsidRPr="00871FC0" w:rsidTr="002C1372">
        <w:trPr>
          <w:cantSplit/>
          <w:jc w:val="center"/>
        </w:trPr>
        <w:tc>
          <w:tcPr>
            <w:tcW w:w="1800" w:type="dxa"/>
            <w:gridSpan w:val="2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eastAsia="Times New Roman" w:cs="Times New Roman"/>
                <w:sz w:val="16"/>
                <w:szCs w:val="16"/>
              </w:rPr>
              <w:t>School and class</w:t>
            </w:r>
          </w:p>
        </w:tc>
        <w:tc>
          <w:tcPr>
            <w:tcW w:w="2520" w:type="dxa"/>
            <w:gridSpan w:val="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AA1E08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655" w:type="dxa"/>
            <w:gridSpan w:val="2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eastAsia="Times New Roman" w:cs="Times New Roman"/>
                <w:sz w:val="16"/>
                <w:szCs w:val="16"/>
              </w:rPr>
              <w:t>Date and time</w:t>
            </w:r>
          </w:p>
        </w:tc>
        <w:tc>
          <w:tcPr>
            <w:tcW w:w="2160" w:type="dxa"/>
            <w:gridSpan w:val="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AA1E08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84" w:type="dxa"/>
            <w:gridSpan w:val="2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eastAsia="Times New Roman" w:cs="Times New Roman"/>
                <w:sz w:val="16"/>
                <w:szCs w:val="16"/>
              </w:rPr>
              <w:t>Lesson topic</w:t>
            </w:r>
          </w:p>
        </w:tc>
        <w:tc>
          <w:tcPr>
            <w:tcW w:w="2376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AA1E08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</w:tr>
      <w:tr w:rsidR="00AA1E08" w:rsidRPr="00871FC0" w:rsidTr="002C1372">
        <w:trPr>
          <w:cantSplit/>
          <w:jc w:val="center"/>
        </w:trPr>
        <w:tc>
          <w:tcPr>
            <w:tcW w:w="1800" w:type="dxa"/>
            <w:gridSpan w:val="2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eastAsia="Times New Roman" w:cs="Times New Roman"/>
                <w:sz w:val="16"/>
                <w:szCs w:val="16"/>
              </w:rPr>
              <w:t>Course</w:t>
            </w:r>
          </w:p>
        </w:tc>
        <w:tc>
          <w:tcPr>
            <w:tcW w:w="2520" w:type="dxa"/>
            <w:gridSpan w:val="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eastAsia="Times New Roman" w:cs="Times New Roman"/>
                <w:sz w:val="16"/>
                <w:szCs w:val="16"/>
              </w:rPr>
              <w:t xml:space="preserve">Practicum I </w:t>
            </w:r>
            <w:r w:rsidRPr="00871FC0">
              <w:rPr>
                <w:rFonts w:ascii="Segoe UI Symbol" w:eastAsia="Times New Roman" w:hAnsi="Segoe UI Symbol" w:cs="Segoe UI Symbol"/>
                <w:sz w:val="16"/>
                <w:szCs w:val="16"/>
              </w:rPr>
              <w:t>☐</w:t>
            </w:r>
            <w:r w:rsidRPr="00871FC0">
              <w:rPr>
                <w:rFonts w:eastAsia="Times New Roman" w:cs="Times New Roman"/>
                <w:sz w:val="16"/>
                <w:szCs w:val="16"/>
              </w:rPr>
              <w:t xml:space="preserve">   II </w:t>
            </w:r>
            <w:r w:rsidRPr="00871FC0">
              <w:rPr>
                <w:rFonts w:ascii="Segoe UI Symbol" w:eastAsia="Times New Roman" w:hAnsi="Segoe UI Symbol" w:cs="Segoe UI Symbol"/>
                <w:sz w:val="16"/>
                <w:szCs w:val="16"/>
              </w:rPr>
              <w:t>☐</w:t>
            </w:r>
          </w:p>
        </w:tc>
        <w:tc>
          <w:tcPr>
            <w:tcW w:w="1655" w:type="dxa"/>
            <w:gridSpan w:val="2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eastAsia="Times New Roman" w:cs="Times New Roman"/>
                <w:sz w:val="16"/>
                <w:szCs w:val="16"/>
              </w:rPr>
              <w:t>Supervisor</w:t>
            </w:r>
          </w:p>
        </w:tc>
        <w:tc>
          <w:tcPr>
            <w:tcW w:w="2160" w:type="dxa"/>
            <w:gridSpan w:val="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AA1E08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84" w:type="dxa"/>
            <w:gridSpan w:val="2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eastAsia="Times New Roman" w:cs="Times New Roman"/>
                <w:sz w:val="16"/>
                <w:szCs w:val="16"/>
              </w:rPr>
              <w:t>Mentor teacher</w:t>
            </w:r>
          </w:p>
        </w:tc>
        <w:tc>
          <w:tcPr>
            <w:tcW w:w="2376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AA1E08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</w:tr>
      <w:tr w:rsidR="00AA1E08" w:rsidRPr="00871FC0" w:rsidTr="002C1372">
        <w:trPr>
          <w:cantSplit/>
          <w:tblHeader/>
          <w:jc w:val="center"/>
        </w:trPr>
        <w:tc>
          <w:tcPr>
            <w:tcW w:w="503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eastAsia="Times New Roman" w:cs="Times New Roman"/>
                <w:b/>
                <w:sz w:val="16"/>
                <w:szCs w:val="16"/>
              </w:rPr>
              <w:t>No</w:t>
            </w:r>
          </w:p>
        </w:tc>
        <w:tc>
          <w:tcPr>
            <w:tcW w:w="3456" w:type="dxa"/>
            <w:gridSpan w:val="2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eastAsia="Times New Roman" w:cs="Times New Roman"/>
                <w:b/>
                <w:sz w:val="16"/>
                <w:szCs w:val="16"/>
              </w:rPr>
              <w:t>Criterion</w:t>
            </w:r>
          </w:p>
        </w:tc>
        <w:tc>
          <w:tcPr>
            <w:tcW w:w="1036" w:type="dxa"/>
            <w:gridSpan w:val="2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eastAsia="Times New Roman" w:cs="Times New Roman"/>
                <w:b/>
                <w:sz w:val="16"/>
                <w:szCs w:val="16"/>
              </w:rPr>
              <w:t>Very Good 4</w:t>
            </w:r>
          </w:p>
        </w:tc>
        <w:tc>
          <w:tcPr>
            <w:tcW w:w="892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eastAsia="Times New Roman" w:cs="Times New Roman"/>
                <w:b/>
                <w:sz w:val="16"/>
                <w:szCs w:val="16"/>
              </w:rPr>
              <w:t>Good 3</w:t>
            </w:r>
          </w:p>
        </w:tc>
        <w:tc>
          <w:tcPr>
            <w:tcW w:w="1296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eastAsia="Times New Roman" w:cs="Times New Roman"/>
                <w:b/>
                <w:sz w:val="16"/>
                <w:szCs w:val="16"/>
              </w:rPr>
              <w:t>Developing 2</w:t>
            </w:r>
          </w:p>
        </w:tc>
        <w:tc>
          <w:tcPr>
            <w:tcW w:w="1180" w:type="dxa"/>
            <w:gridSpan w:val="2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eastAsia="Times New Roman" w:cs="Times New Roman"/>
                <w:b/>
                <w:sz w:val="16"/>
                <w:szCs w:val="16"/>
              </w:rPr>
              <w:t>Insufficient 1</w:t>
            </w:r>
          </w:p>
        </w:tc>
        <w:tc>
          <w:tcPr>
            <w:tcW w:w="720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eastAsia="Times New Roman" w:cs="Times New Roman"/>
                <w:b/>
                <w:sz w:val="16"/>
                <w:szCs w:val="16"/>
              </w:rPr>
              <w:t>Score</w:t>
            </w:r>
          </w:p>
        </w:tc>
        <w:tc>
          <w:tcPr>
            <w:tcW w:w="3240" w:type="dxa"/>
            <w:shd w:val="clear" w:color="auto" w:fill="D9D9D9" w:themeFill="background1" w:themeFillShade="D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eastAsia="Times New Roman" w:cs="Times New Roman"/>
                <w:b/>
                <w:sz w:val="16"/>
                <w:szCs w:val="16"/>
              </w:rPr>
              <w:t>Evidence and feedback</w:t>
            </w:r>
          </w:p>
        </w:tc>
      </w:tr>
      <w:tr w:rsidR="00AA1E08" w:rsidRPr="00871FC0">
        <w:trPr>
          <w:cantSplit/>
          <w:jc w:val="center"/>
        </w:trPr>
        <w:tc>
          <w:tcPr>
            <w:tcW w:w="50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3456" w:type="dxa"/>
            <w:gridSpan w:val="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eastAsia="Times New Roman" w:cs="Times New Roman"/>
                <w:sz w:val="16"/>
                <w:szCs w:val="16"/>
              </w:rPr>
              <w:t>Learning outcomes and CEFR alignment</w:t>
            </w:r>
          </w:p>
        </w:tc>
        <w:tc>
          <w:tcPr>
            <w:tcW w:w="1036" w:type="dxa"/>
            <w:gridSpan w:val="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ascii="Segoe UI Symbol" w:eastAsia="Times New Roman" w:hAnsi="Segoe UI Symbol" w:cs="Segoe UI Symbol"/>
                <w:sz w:val="16"/>
                <w:szCs w:val="16"/>
              </w:rPr>
              <w:t>☐</w:t>
            </w:r>
          </w:p>
        </w:tc>
        <w:tc>
          <w:tcPr>
            <w:tcW w:w="89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ascii="Segoe UI Symbol" w:eastAsia="Times New Roman" w:hAnsi="Segoe UI Symbol" w:cs="Segoe UI Symbol"/>
                <w:sz w:val="16"/>
                <w:szCs w:val="16"/>
              </w:rPr>
              <w:t>☐</w:t>
            </w:r>
          </w:p>
        </w:tc>
        <w:tc>
          <w:tcPr>
            <w:tcW w:w="1296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ascii="Segoe UI Symbol" w:eastAsia="Times New Roman" w:hAnsi="Segoe UI Symbol" w:cs="Segoe UI Symbol"/>
                <w:sz w:val="16"/>
                <w:szCs w:val="16"/>
              </w:rPr>
              <w:t>☐</w:t>
            </w:r>
          </w:p>
        </w:tc>
        <w:tc>
          <w:tcPr>
            <w:tcW w:w="1180" w:type="dxa"/>
            <w:gridSpan w:val="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ascii="Segoe UI Symbol" w:eastAsia="Times New Roman" w:hAnsi="Segoe UI Symbol" w:cs="Segoe UI Symbol"/>
                <w:sz w:val="16"/>
                <w:szCs w:val="16"/>
              </w:rPr>
              <w:t>☐</w:t>
            </w:r>
          </w:p>
        </w:tc>
        <w:tc>
          <w:tcPr>
            <w:tcW w:w="72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AA1E08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2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AA1E08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</w:tr>
      <w:tr w:rsidR="00AA1E08" w:rsidRPr="00871FC0">
        <w:trPr>
          <w:cantSplit/>
          <w:jc w:val="center"/>
        </w:trPr>
        <w:tc>
          <w:tcPr>
            <w:tcW w:w="50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3456" w:type="dxa"/>
            <w:gridSpan w:val="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eastAsia="Times New Roman" w:cs="Times New Roman"/>
                <w:sz w:val="16"/>
                <w:szCs w:val="16"/>
              </w:rPr>
              <w:t>Lesson structure, timing and transitions</w:t>
            </w:r>
          </w:p>
        </w:tc>
        <w:tc>
          <w:tcPr>
            <w:tcW w:w="1036" w:type="dxa"/>
            <w:gridSpan w:val="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ascii="Segoe UI Symbol" w:eastAsia="Times New Roman" w:hAnsi="Segoe UI Symbol" w:cs="Segoe UI Symbol"/>
                <w:sz w:val="16"/>
                <w:szCs w:val="16"/>
              </w:rPr>
              <w:t>☐</w:t>
            </w:r>
          </w:p>
        </w:tc>
        <w:tc>
          <w:tcPr>
            <w:tcW w:w="89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ascii="Segoe UI Symbol" w:eastAsia="Times New Roman" w:hAnsi="Segoe UI Symbol" w:cs="Segoe UI Symbol"/>
                <w:sz w:val="16"/>
                <w:szCs w:val="16"/>
              </w:rPr>
              <w:t>☐</w:t>
            </w:r>
          </w:p>
        </w:tc>
        <w:tc>
          <w:tcPr>
            <w:tcW w:w="1296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ascii="Segoe UI Symbol" w:eastAsia="Times New Roman" w:hAnsi="Segoe UI Symbol" w:cs="Segoe UI Symbol"/>
                <w:sz w:val="16"/>
                <w:szCs w:val="16"/>
              </w:rPr>
              <w:t>☐</w:t>
            </w:r>
          </w:p>
        </w:tc>
        <w:tc>
          <w:tcPr>
            <w:tcW w:w="1180" w:type="dxa"/>
            <w:gridSpan w:val="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ascii="Segoe UI Symbol" w:eastAsia="Times New Roman" w:hAnsi="Segoe UI Symbol" w:cs="Segoe UI Symbol"/>
                <w:sz w:val="16"/>
                <w:szCs w:val="16"/>
              </w:rPr>
              <w:t>☐</w:t>
            </w:r>
          </w:p>
        </w:tc>
        <w:tc>
          <w:tcPr>
            <w:tcW w:w="72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AA1E08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2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AA1E08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</w:tr>
      <w:tr w:rsidR="00AA1E08" w:rsidRPr="00871FC0">
        <w:trPr>
          <w:cantSplit/>
          <w:jc w:val="center"/>
        </w:trPr>
        <w:tc>
          <w:tcPr>
            <w:tcW w:w="50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3456" w:type="dxa"/>
            <w:gridSpan w:val="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eastAsia="Times New Roman" w:cs="Times New Roman"/>
                <w:sz w:val="16"/>
                <w:szCs w:val="16"/>
              </w:rPr>
              <w:t>Accurate and graded English target-language use</w:t>
            </w:r>
          </w:p>
        </w:tc>
        <w:tc>
          <w:tcPr>
            <w:tcW w:w="1036" w:type="dxa"/>
            <w:gridSpan w:val="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ascii="Segoe UI Symbol" w:eastAsia="Times New Roman" w:hAnsi="Segoe UI Symbol" w:cs="Segoe UI Symbol"/>
                <w:sz w:val="16"/>
                <w:szCs w:val="16"/>
              </w:rPr>
              <w:t>☐</w:t>
            </w:r>
          </w:p>
        </w:tc>
        <w:tc>
          <w:tcPr>
            <w:tcW w:w="89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ascii="Segoe UI Symbol" w:eastAsia="Times New Roman" w:hAnsi="Segoe UI Symbol" w:cs="Segoe UI Symbol"/>
                <w:sz w:val="16"/>
                <w:szCs w:val="16"/>
              </w:rPr>
              <w:t>☐</w:t>
            </w:r>
          </w:p>
        </w:tc>
        <w:tc>
          <w:tcPr>
            <w:tcW w:w="1296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ascii="Segoe UI Symbol" w:eastAsia="Times New Roman" w:hAnsi="Segoe UI Symbol" w:cs="Segoe UI Symbol"/>
                <w:sz w:val="16"/>
                <w:szCs w:val="16"/>
              </w:rPr>
              <w:t>☐</w:t>
            </w:r>
          </w:p>
        </w:tc>
        <w:tc>
          <w:tcPr>
            <w:tcW w:w="1180" w:type="dxa"/>
            <w:gridSpan w:val="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ascii="Segoe UI Symbol" w:eastAsia="Times New Roman" w:hAnsi="Segoe UI Symbol" w:cs="Segoe UI Symbol"/>
                <w:sz w:val="16"/>
                <w:szCs w:val="16"/>
              </w:rPr>
              <w:t>☐</w:t>
            </w:r>
          </w:p>
        </w:tc>
        <w:tc>
          <w:tcPr>
            <w:tcW w:w="72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AA1E08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2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AA1E08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</w:tr>
      <w:tr w:rsidR="00AA1E08" w:rsidRPr="00871FC0">
        <w:trPr>
          <w:cantSplit/>
          <w:jc w:val="center"/>
        </w:trPr>
        <w:tc>
          <w:tcPr>
            <w:tcW w:w="50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  <w:tc>
          <w:tcPr>
            <w:tcW w:w="3456" w:type="dxa"/>
            <w:gridSpan w:val="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eastAsia="Times New Roman" w:cs="Times New Roman"/>
                <w:sz w:val="16"/>
                <w:szCs w:val="16"/>
              </w:rPr>
              <w:t>FMP analysis and effective CCQ/ICQ use</w:t>
            </w:r>
          </w:p>
        </w:tc>
        <w:tc>
          <w:tcPr>
            <w:tcW w:w="1036" w:type="dxa"/>
            <w:gridSpan w:val="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ascii="Segoe UI Symbol" w:eastAsia="Times New Roman" w:hAnsi="Segoe UI Symbol" w:cs="Segoe UI Symbol"/>
                <w:sz w:val="16"/>
                <w:szCs w:val="16"/>
              </w:rPr>
              <w:t>☐</w:t>
            </w:r>
          </w:p>
        </w:tc>
        <w:tc>
          <w:tcPr>
            <w:tcW w:w="89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ascii="Segoe UI Symbol" w:eastAsia="Times New Roman" w:hAnsi="Segoe UI Symbol" w:cs="Segoe UI Symbol"/>
                <w:sz w:val="16"/>
                <w:szCs w:val="16"/>
              </w:rPr>
              <w:t>☐</w:t>
            </w:r>
          </w:p>
        </w:tc>
        <w:tc>
          <w:tcPr>
            <w:tcW w:w="1296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ascii="Segoe UI Symbol" w:eastAsia="Times New Roman" w:hAnsi="Segoe UI Symbol" w:cs="Segoe UI Symbol"/>
                <w:sz w:val="16"/>
                <w:szCs w:val="16"/>
              </w:rPr>
              <w:t>☐</w:t>
            </w:r>
          </w:p>
        </w:tc>
        <w:tc>
          <w:tcPr>
            <w:tcW w:w="1180" w:type="dxa"/>
            <w:gridSpan w:val="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ascii="Segoe UI Symbol" w:eastAsia="Times New Roman" w:hAnsi="Segoe UI Symbol" w:cs="Segoe UI Symbol"/>
                <w:sz w:val="16"/>
                <w:szCs w:val="16"/>
              </w:rPr>
              <w:t>☐</w:t>
            </w:r>
          </w:p>
        </w:tc>
        <w:tc>
          <w:tcPr>
            <w:tcW w:w="72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AA1E08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2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AA1E08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</w:tr>
      <w:tr w:rsidR="00AA1E08" w:rsidRPr="00871FC0">
        <w:trPr>
          <w:cantSplit/>
          <w:jc w:val="center"/>
        </w:trPr>
        <w:tc>
          <w:tcPr>
            <w:tcW w:w="50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eastAsia="Times New Roman" w:cs="Times New Roman"/>
                <w:sz w:val="16"/>
                <w:szCs w:val="16"/>
              </w:rPr>
              <w:t>5</w:t>
            </w:r>
          </w:p>
        </w:tc>
        <w:tc>
          <w:tcPr>
            <w:tcW w:w="3456" w:type="dxa"/>
            <w:gridSpan w:val="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eastAsia="Times New Roman" w:cs="Times New Roman"/>
                <w:sz w:val="16"/>
                <w:szCs w:val="16"/>
              </w:rPr>
              <w:t>Communicative interaction and learner talking time</w:t>
            </w:r>
          </w:p>
        </w:tc>
        <w:tc>
          <w:tcPr>
            <w:tcW w:w="1036" w:type="dxa"/>
            <w:gridSpan w:val="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ascii="Segoe UI Symbol" w:eastAsia="Times New Roman" w:hAnsi="Segoe UI Symbol" w:cs="Segoe UI Symbol"/>
                <w:sz w:val="16"/>
                <w:szCs w:val="16"/>
              </w:rPr>
              <w:t>☐</w:t>
            </w:r>
          </w:p>
        </w:tc>
        <w:tc>
          <w:tcPr>
            <w:tcW w:w="89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ascii="Segoe UI Symbol" w:eastAsia="Times New Roman" w:hAnsi="Segoe UI Symbol" w:cs="Segoe UI Symbol"/>
                <w:sz w:val="16"/>
                <w:szCs w:val="16"/>
              </w:rPr>
              <w:t>☐</w:t>
            </w:r>
          </w:p>
        </w:tc>
        <w:tc>
          <w:tcPr>
            <w:tcW w:w="1296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ascii="Segoe UI Symbol" w:eastAsia="Times New Roman" w:hAnsi="Segoe UI Symbol" w:cs="Segoe UI Symbol"/>
                <w:sz w:val="16"/>
                <w:szCs w:val="16"/>
              </w:rPr>
              <w:t>☐</w:t>
            </w:r>
          </w:p>
        </w:tc>
        <w:tc>
          <w:tcPr>
            <w:tcW w:w="1180" w:type="dxa"/>
            <w:gridSpan w:val="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ascii="Segoe UI Symbol" w:eastAsia="Times New Roman" w:hAnsi="Segoe UI Symbol" w:cs="Segoe UI Symbol"/>
                <w:sz w:val="16"/>
                <w:szCs w:val="16"/>
              </w:rPr>
              <w:t>☐</w:t>
            </w:r>
          </w:p>
        </w:tc>
        <w:tc>
          <w:tcPr>
            <w:tcW w:w="72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AA1E08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2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AA1E08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</w:tr>
      <w:tr w:rsidR="00AA1E08" w:rsidRPr="00871FC0">
        <w:trPr>
          <w:cantSplit/>
          <w:jc w:val="center"/>
        </w:trPr>
        <w:tc>
          <w:tcPr>
            <w:tcW w:w="50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eastAsia="Times New Roman" w:cs="Times New Roman"/>
                <w:sz w:val="16"/>
                <w:szCs w:val="16"/>
              </w:rPr>
              <w:t>6</w:t>
            </w:r>
          </w:p>
        </w:tc>
        <w:tc>
          <w:tcPr>
            <w:tcW w:w="3456" w:type="dxa"/>
            <w:gridSpan w:val="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eastAsia="Times New Roman" w:cs="Times New Roman"/>
                <w:sz w:val="16"/>
                <w:szCs w:val="16"/>
              </w:rPr>
              <w:t>Classroom management and inclusive climate</w:t>
            </w:r>
          </w:p>
        </w:tc>
        <w:tc>
          <w:tcPr>
            <w:tcW w:w="1036" w:type="dxa"/>
            <w:gridSpan w:val="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ascii="Segoe UI Symbol" w:eastAsia="Times New Roman" w:hAnsi="Segoe UI Symbol" w:cs="Segoe UI Symbol"/>
                <w:sz w:val="16"/>
                <w:szCs w:val="16"/>
              </w:rPr>
              <w:t>☐</w:t>
            </w:r>
          </w:p>
        </w:tc>
        <w:tc>
          <w:tcPr>
            <w:tcW w:w="89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ascii="Segoe UI Symbol" w:eastAsia="Times New Roman" w:hAnsi="Segoe UI Symbol" w:cs="Segoe UI Symbol"/>
                <w:sz w:val="16"/>
                <w:szCs w:val="16"/>
              </w:rPr>
              <w:t>☐</w:t>
            </w:r>
          </w:p>
        </w:tc>
        <w:tc>
          <w:tcPr>
            <w:tcW w:w="1296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ascii="Segoe UI Symbol" w:eastAsia="Times New Roman" w:hAnsi="Segoe UI Symbol" w:cs="Segoe UI Symbol"/>
                <w:sz w:val="16"/>
                <w:szCs w:val="16"/>
              </w:rPr>
              <w:t>☐</w:t>
            </w:r>
          </w:p>
        </w:tc>
        <w:tc>
          <w:tcPr>
            <w:tcW w:w="1180" w:type="dxa"/>
            <w:gridSpan w:val="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ascii="Segoe UI Symbol" w:eastAsia="Times New Roman" w:hAnsi="Segoe UI Symbol" w:cs="Segoe UI Symbol"/>
                <w:sz w:val="16"/>
                <w:szCs w:val="16"/>
              </w:rPr>
              <w:t>☐</w:t>
            </w:r>
          </w:p>
        </w:tc>
        <w:tc>
          <w:tcPr>
            <w:tcW w:w="72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AA1E08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2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AA1E08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</w:tr>
      <w:tr w:rsidR="00AA1E08" w:rsidRPr="00871FC0">
        <w:trPr>
          <w:cantSplit/>
          <w:jc w:val="center"/>
        </w:trPr>
        <w:tc>
          <w:tcPr>
            <w:tcW w:w="50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eastAsia="Times New Roman" w:cs="Times New Roman"/>
                <w:sz w:val="16"/>
                <w:szCs w:val="16"/>
              </w:rPr>
              <w:t>7</w:t>
            </w:r>
          </w:p>
        </w:tc>
        <w:tc>
          <w:tcPr>
            <w:tcW w:w="3456" w:type="dxa"/>
            <w:gridSpan w:val="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eastAsia="Times New Roman" w:cs="Times New Roman"/>
                <w:sz w:val="16"/>
                <w:szCs w:val="16"/>
              </w:rPr>
              <w:t>Materials and digital tools</w:t>
            </w:r>
          </w:p>
        </w:tc>
        <w:tc>
          <w:tcPr>
            <w:tcW w:w="1036" w:type="dxa"/>
            <w:gridSpan w:val="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ascii="Segoe UI Symbol" w:eastAsia="Times New Roman" w:hAnsi="Segoe UI Symbol" w:cs="Segoe UI Symbol"/>
                <w:sz w:val="16"/>
                <w:szCs w:val="16"/>
              </w:rPr>
              <w:t>☐</w:t>
            </w:r>
          </w:p>
        </w:tc>
        <w:tc>
          <w:tcPr>
            <w:tcW w:w="89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ascii="Segoe UI Symbol" w:eastAsia="Times New Roman" w:hAnsi="Segoe UI Symbol" w:cs="Segoe UI Symbol"/>
                <w:sz w:val="16"/>
                <w:szCs w:val="16"/>
              </w:rPr>
              <w:t>☐</w:t>
            </w:r>
          </w:p>
        </w:tc>
        <w:tc>
          <w:tcPr>
            <w:tcW w:w="1296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ascii="Segoe UI Symbol" w:eastAsia="Times New Roman" w:hAnsi="Segoe UI Symbol" w:cs="Segoe UI Symbol"/>
                <w:sz w:val="16"/>
                <w:szCs w:val="16"/>
              </w:rPr>
              <w:t>☐</w:t>
            </w:r>
          </w:p>
        </w:tc>
        <w:tc>
          <w:tcPr>
            <w:tcW w:w="1180" w:type="dxa"/>
            <w:gridSpan w:val="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ascii="Segoe UI Symbol" w:eastAsia="Times New Roman" w:hAnsi="Segoe UI Symbol" w:cs="Segoe UI Symbol"/>
                <w:sz w:val="16"/>
                <w:szCs w:val="16"/>
              </w:rPr>
              <w:t>☐</w:t>
            </w:r>
          </w:p>
        </w:tc>
        <w:tc>
          <w:tcPr>
            <w:tcW w:w="72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AA1E08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2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AA1E08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</w:tr>
      <w:tr w:rsidR="00AA1E08" w:rsidRPr="00871FC0">
        <w:trPr>
          <w:cantSplit/>
          <w:jc w:val="center"/>
        </w:trPr>
        <w:tc>
          <w:tcPr>
            <w:tcW w:w="50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eastAsia="Times New Roman" w:cs="Times New Roman"/>
                <w:sz w:val="16"/>
                <w:szCs w:val="16"/>
              </w:rPr>
              <w:t>8</w:t>
            </w:r>
          </w:p>
        </w:tc>
        <w:tc>
          <w:tcPr>
            <w:tcW w:w="3456" w:type="dxa"/>
            <w:gridSpan w:val="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eastAsia="Times New Roman" w:cs="Times New Roman"/>
                <w:sz w:val="16"/>
                <w:szCs w:val="16"/>
              </w:rPr>
              <w:t>Monitoring, assessment and corrective feedback</w:t>
            </w:r>
          </w:p>
        </w:tc>
        <w:tc>
          <w:tcPr>
            <w:tcW w:w="1036" w:type="dxa"/>
            <w:gridSpan w:val="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ascii="Segoe UI Symbol" w:eastAsia="Times New Roman" w:hAnsi="Segoe UI Symbol" w:cs="Segoe UI Symbol"/>
                <w:sz w:val="16"/>
                <w:szCs w:val="16"/>
              </w:rPr>
              <w:t>☐</w:t>
            </w:r>
          </w:p>
        </w:tc>
        <w:tc>
          <w:tcPr>
            <w:tcW w:w="89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ascii="Segoe UI Symbol" w:eastAsia="Times New Roman" w:hAnsi="Segoe UI Symbol" w:cs="Segoe UI Symbol"/>
                <w:sz w:val="16"/>
                <w:szCs w:val="16"/>
              </w:rPr>
              <w:t>☐</w:t>
            </w:r>
          </w:p>
        </w:tc>
        <w:tc>
          <w:tcPr>
            <w:tcW w:w="1296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ascii="Segoe UI Symbol" w:eastAsia="Times New Roman" w:hAnsi="Segoe UI Symbol" w:cs="Segoe UI Symbol"/>
                <w:sz w:val="16"/>
                <w:szCs w:val="16"/>
              </w:rPr>
              <w:t>☐</w:t>
            </w:r>
          </w:p>
        </w:tc>
        <w:tc>
          <w:tcPr>
            <w:tcW w:w="1180" w:type="dxa"/>
            <w:gridSpan w:val="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ascii="Segoe UI Symbol" w:eastAsia="Times New Roman" w:hAnsi="Segoe UI Symbol" w:cs="Segoe UI Symbol"/>
                <w:sz w:val="16"/>
                <w:szCs w:val="16"/>
              </w:rPr>
              <w:t>☐</w:t>
            </w:r>
          </w:p>
        </w:tc>
        <w:tc>
          <w:tcPr>
            <w:tcW w:w="72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AA1E08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2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AA1E08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</w:tr>
      <w:tr w:rsidR="00AA1E08" w:rsidRPr="00871FC0">
        <w:trPr>
          <w:cantSplit/>
          <w:jc w:val="center"/>
        </w:trPr>
        <w:tc>
          <w:tcPr>
            <w:tcW w:w="50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eastAsia="Times New Roman" w:cs="Times New Roman"/>
                <w:sz w:val="16"/>
                <w:szCs w:val="16"/>
              </w:rPr>
              <w:t>9</w:t>
            </w:r>
          </w:p>
        </w:tc>
        <w:tc>
          <w:tcPr>
            <w:tcW w:w="3456" w:type="dxa"/>
            <w:gridSpan w:val="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eastAsia="Times New Roman" w:cs="Times New Roman"/>
                <w:sz w:val="16"/>
                <w:szCs w:val="16"/>
              </w:rPr>
              <w:t>Responsiveness to learner needs and errors</w:t>
            </w:r>
          </w:p>
        </w:tc>
        <w:tc>
          <w:tcPr>
            <w:tcW w:w="1036" w:type="dxa"/>
            <w:gridSpan w:val="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ascii="Segoe UI Symbol" w:eastAsia="Times New Roman" w:hAnsi="Segoe UI Symbol" w:cs="Segoe UI Symbol"/>
                <w:sz w:val="16"/>
                <w:szCs w:val="16"/>
              </w:rPr>
              <w:t>☐</w:t>
            </w:r>
          </w:p>
        </w:tc>
        <w:tc>
          <w:tcPr>
            <w:tcW w:w="89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ascii="Segoe UI Symbol" w:eastAsia="Times New Roman" w:hAnsi="Segoe UI Symbol" w:cs="Segoe UI Symbol"/>
                <w:sz w:val="16"/>
                <w:szCs w:val="16"/>
              </w:rPr>
              <w:t>☐</w:t>
            </w:r>
          </w:p>
        </w:tc>
        <w:tc>
          <w:tcPr>
            <w:tcW w:w="1296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ascii="Segoe UI Symbol" w:eastAsia="Times New Roman" w:hAnsi="Segoe UI Symbol" w:cs="Segoe UI Symbol"/>
                <w:sz w:val="16"/>
                <w:szCs w:val="16"/>
              </w:rPr>
              <w:t>☐</w:t>
            </w:r>
          </w:p>
        </w:tc>
        <w:tc>
          <w:tcPr>
            <w:tcW w:w="1180" w:type="dxa"/>
            <w:gridSpan w:val="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ascii="Segoe UI Symbol" w:eastAsia="Times New Roman" w:hAnsi="Segoe UI Symbol" w:cs="Segoe UI Symbol"/>
                <w:sz w:val="16"/>
                <w:szCs w:val="16"/>
              </w:rPr>
              <w:t>☐</w:t>
            </w:r>
          </w:p>
        </w:tc>
        <w:tc>
          <w:tcPr>
            <w:tcW w:w="72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AA1E08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2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AA1E08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</w:tr>
      <w:tr w:rsidR="00AA1E08" w:rsidRPr="00871FC0">
        <w:trPr>
          <w:cantSplit/>
          <w:jc w:val="center"/>
        </w:trPr>
        <w:tc>
          <w:tcPr>
            <w:tcW w:w="50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eastAsia="Times New Roman" w:cs="Times New Roman"/>
                <w:sz w:val="16"/>
                <w:szCs w:val="16"/>
              </w:rPr>
              <w:t>10</w:t>
            </w:r>
          </w:p>
        </w:tc>
        <w:tc>
          <w:tcPr>
            <w:tcW w:w="3456" w:type="dxa"/>
            <w:gridSpan w:val="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eastAsia="Times New Roman" w:cs="Times New Roman"/>
                <w:sz w:val="16"/>
                <w:szCs w:val="16"/>
              </w:rPr>
              <w:t>Professional conduct, reflection and use of feedback</w:t>
            </w:r>
          </w:p>
        </w:tc>
        <w:tc>
          <w:tcPr>
            <w:tcW w:w="1036" w:type="dxa"/>
            <w:gridSpan w:val="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ascii="Segoe UI Symbol" w:eastAsia="Times New Roman" w:hAnsi="Segoe UI Symbol" w:cs="Segoe UI Symbol"/>
                <w:sz w:val="16"/>
                <w:szCs w:val="16"/>
              </w:rPr>
              <w:t>☐</w:t>
            </w:r>
          </w:p>
        </w:tc>
        <w:tc>
          <w:tcPr>
            <w:tcW w:w="89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ascii="Segoe UI Symbol" w:eastAsia="Times New Roman" w:hAnsi="Segoe UI Symbol" w:cs="Segoe UI Symbol"/>
                <w:sz w:val="16"/>
                <w:szCs w:val="16"/>
              </w:rPr>
              <w:t>☐</w:t>
            </w:r>
          </w:p>
        </w:tc>
        <w:tc>
          <w:tcPr>
            <w:tcW w:w="1296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ascii="Segoe UI Symbol" w:eastAsia="Times New Roman" w:hAnsi="Segoe UI Symbol" w:cs="Segoe UI Symbol"/>
                <w:sz w:val="16"/>
                <w:szCs w:val="16"/>
              </w:rPr>
              <w:t>☐</w:t>
            </w:r>
          </w:p>
        </w:tc>
        <w:tc>
          <w:tcPr>
            <w:tcW w:w="1180" w:type="dxa"/>
            <w:gridSpan w:val="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ascii="Segoe UI Symbol" w:eastAsia="Times New Roman" w:hAnsi="Segoe UI Symbol" w:cs="Segoe UI Symbol"/>
                <w:sz w:val="16"/>
                <w:szCs w:val="16"/>
              </w:rPr>
              <w:t>☐</w:t>
            </w:r>
          </w:p>
        </w:tc>
        <w:tc>
          <w:tcPr>
            <w:tcW w:w="72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AA1E08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2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AA1E08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</w:tr>
      <w:tr w:rsidR="00AA1E08" w:rsidRPr="00871FC0">
        <w:trPr>
          <w:cantSplit/>
          <w:jc w:val="center"/>
        </w:trPr>
        <w:tc>
          <w:tcPr>
            <w:tcW w:w="503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AA1E08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456" w:type="dxa"/>
            <w:gridSpan w:val="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000000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  <w:r w:rsidRPr="00871FC0">
              <w:rPr>
                <w:rFonts w:eastAsia="Times New Roman" w:cs="Times New Roman"/>
                <w:sz w:val="16"/>
                <w:szCs w:val="16"/>
              </w:rPr>
              <w:t>TOTAL / 40</w:t>
            </w:r>
          </w:p>
        </w:tc>
        <w:tc>
          <w:tcPr>
            <w:tcW w:w="1036" w:type="dxa"/>
            <w:gridSpan w:val="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AA1E08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92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AA1E08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96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AA1E08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AA1E08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72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AA1E08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240" w:type="dxa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:rsidR="00AA1E08" w:rsidRPr="00871FC0" w:rsidRDefault="00AA1E08">
            <w:pPr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</w:tr>
    </w:tbl>
    <w:p w:rsidR="00AA1E08" w:rsidRPr="007861EE" w:rsidRDefault="00000000" w:rsidP="007861EE">
      <w:pPr>
        <w:spacing w:before="120" w:after="40" w:line="259" w:lineRule="auto"/>
        <w:rPr>
          <w:rFonts w:cs="Times New Roman"/>
          <w:sz w:val="22"/>
        </w:rPr>
      </w:pPr>
      <w:r w:rsidRPr="007861EE">
        <w:rPr>
          <w:rFonts w:eastAsia="Times New Roman" w:cs="Times New Roman"/>
          <w:b/>
          <w:bCs/>
          <w:sz w:val="22"/>
        </w:rPr>
        <w:t>Strengths</w:t>
      </w:r>
      <w:r w:rsidRPr="007861EE">
        <w:rPr>
          <w:rFonts w:eastAsia="Times New Roman" w:cs="Times New Roman"/>
          <w:sz w:val="22"/>
        </w:rPr>
        <w:t>: ...................................................................................................................</w:t>
      </w:r>
      <w:r w:rsidR="00871FC0" w:rsidRPr="007861EE">
        <w:rPr>
          <w:rFonts w:eastAsia="Times New Roman" w:cs="Times New Roman"/>
          <w:sz w:val="22"/>
        </w:rPr>
        <w:t>.........................................................................................................................................</w:t>
      </w:r>
    </w:p>
    <w:p w:rsidR="00AA1E08" w:rsidRPr="007861EE" w:rsidRDefault="00000000">
      <w:pPr>
        <w:spacing w:after="40" w:line="259" w:lineRule="auto"/>
        <w:rPr>
          <w:rFonts w:cs="Times New Roman"/>
          <w:sz w:val="22"/>
        </w:rPr>
      </w:pPr>
      <w:r w:rsidRPr="007861EE">
        <w:rPr>
          <w:rFonts w:eastAsia="Times New Roman" w:cs="Times New Roman"/>
          <w:b/>
          <w:bCs/>
          <w:sz w:val="22"/>
        </w:rPr>
        <w:t>Development priorities</w:t>
      </w:r>
      <w:r w:rsidRPr="007861EE">
        <w:rPr>
          <w:rFonts w:eastAsia="Times New Roman" w:cs="Times New Roman"/>
          <w:sz w:val="22"/>
        </w:rPr>
        <w:t xml:space="preserve">: </w:t>
      </w:r>
      <w:r w:rsidR="00871FC0" w:rsidRPr="007861EE">
        <w:rPr>
          <w:rFonts w:eastAsia="Times New Roman" w:cs="Times New Roman"/>
          <w:sz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C1372">
        <w:rPr>
          <w:rFonts w:eastAsia="Times New Roman" w:cs="Times New Roman"/>
          <w:sz w:val="22"/>
        </w:rPr>
        <w:t>..............</w:t>
      </w:r>
    </w:p>
    <w:p w:rsidR="00871FC0" w:rsidRPr="007861EE" w:rsidRDefault="00000000">
      <w:pPr>
        <w:spacing w:after="100" w:line="259" w:lineRule="auto"/>
        <w:rPr>
          <w:rFonts w:cs="Times New Roman"/>
          <w:sz w:val="22"/>
        </w:rPr>
      </w:pPr>
      <w:r w:rsidRPr="007861EE">
        <w:rPr>
          <w:rFonts w:eastAsia="Times New Roman" w:cs="Times New Roman"/>
          <w:b/>
          <w:bCs/>
          <w:sz w:val="22"/>
        </w:rPr>
        <w:t>Supervisor signature</w:t>
      </w:r>
      <w:r w:rsidRPr="007861EE">
        <w:rPr>
          <w:rFonts w:eastAsia="Times New Roman" w:cs="Times New Roman"/>
          <w:sz w:val="22"/>
        </w:rPr>
        <w:t>: ..............................</w:t>
      </w:r>
      <w:r w:rsidR="007861EE" w:rsidRPr="007861EE">
        <w:rPr>
          <w:rFonts w:eastAsia="Times New Roman" w:cs="Times New Roman"/>
          <w:sz w:val="22"/>
        </w:rPr>
        <w:t>............................</w:t>
      </w:r>
      <w:r w:rsidRPr="007861EE">
        <w:rPr>
          <w:rFonts w:eastAsia="Times New Roman" w:cs="Times New Roman"/>
          <w:sz w:val="22"/>
        </w:rPr>
        <w:t xml:space="preserve">    </w:t>
      </w:r>
      <w:r w:rsidRPr="007861EE">
        <w:rPr>
          <w:rFonts w:eastAsia="Times New Roman" w:cs="Times New Roman"/>
          <w:b/>
          <w:bCs/>
          <w:sz w:val="22"/>
        </w:rPr>
        <w:t>Date</w:t>
      </w:r>
      <w:r w:rsidRPr="007861EE">
        <w:rPr>
          <w:rFonts w:eastAsia="Times New Roman" w:cs="Times New Roman"/>
          <w:sz w:val="22"/>
        </w:rPr>
        <w:t>: ................</w:t>
      </w:r>
    </w:p>
    <w:sectPr w:rsidR="00871FC0" w:rsidRPr="007861EE" w:rsidSect="00034616">
      <w:footerReference w:type="even" r:id="rId8"/>
      <w:footerReference w:type="default" r:id="rId9"/>
      <w:pgSz w:w="16838" w:h="11906" w:orient="landscape"/>
      <w:pgMar w:top="1020" w:right="1020" w:bottom="907" w:left="10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41E54" w:rsidRDefault="00941E54" w:rsidP="007861EE">
      <w:pPr>
        <w:spacing w:after="0" w:line="240" w:lineRule="auto"/>
      </w:pPr>
      <w:r>
        <w:separator/>
      </w:r>
    </w:p>
  </w:endnote>
  <w:endnote w:type="continuationSeparator" w:id="0">
    <w:p w:rsidR="00941E54" w:rsidRDefault="00941E54" w:rsidP="007861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ayfaNumaras"/>
      </w:rPr>
      <w:id w:val="-566336014"/>
      <w:docPartObj>
        <w:docPartGallery w:val="Page Numbers (Bottom of Page)"/>
        <w:docPartUnique/>
      </w:docPartObj>
    </w:sdtPr>
    <w:sdtContent>
      <w:p w:rsidR="007861EE" w:rsidRDefault="007861EE" w:rsidP="008B2932">
        <w:pPr>
          <w:pStyle w:val="AltBilgi"/>
          <w:framePr w:wrap="none" w:vAnchor="text" w:hAnchor="margin" w:xAlign="right" w:y="1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end"/>
        </w:r>
      </w:p>
    </w:sdtContent>
  </w:sdt>
  <w:p w:rsidR="007861EE" w:rsidRDefault="007861EE" w:rsidP="007861EE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ayfaNumaras"/>
      </w:rPr>
      <w:id w:val="1481955795"/>
      <w:docPartObj>
        <w:docPartGallery w:val="Page Numbers (Bottom of Page)"/>
        <w:docPartUnique/>
      </w:docPartObj>
    </w:sdtPr>
    <w:sdtContent>
      <w:p w:rsidR="007861EE" w:rsidRDefault="007861EE" w:rsidP="008B2932">
        <w:pPr>
          <w:pStyle w:val="AltBilgi"/>
          <w:framePr w:wrap="none" w:vAnchor="text" w:hAnchor="margin" w:xAlign="right" w:y="1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separate"/>
        </w:r>
        <w:r>
          <w:rPr>
            <w:rStyle w:val="SayfaNumaras"/>
            <w:noProof/>
          </w:rPr>
          <w:t>1</w:t>
        </w:r>
        <w:r>
          <w:rPr>
            <w:rStyle w:val="SayfaNumaras"/>
          </w:rPr>
          <w:fldChar w:fldCharType="end"/>
        </w:r>
      </w:p>
    </w:sdtContent>
  </w:sdt>
  <w:p w:rsidR="007861EE" w:rsidRDefault="007861EE" w:rsidP="007861EE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41E54" w:rsidRDefault="00941E54" w:rsidP="007861EE">
      <w:pPr>
        <w:spacing w:after="0" w:line="240" w:lineRule="auto"/>
      </w:pPr>
      <w:r>
        <w:separator/>
      </w:r>
    </w:p>
  </w:footnote>
  <w:footnote w:type="continuationSeparator" w:id="0">
    <w:p w:rsidR="00941E54" w:rsidRDefault="00941E54" w:rsidP="007861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5236259">
    <w:abstractNumId w:val="8"/>
  </w:num>
  <w:num w:numId="2" w16cid:durableId="1432313738">
    <w:abstractNumId w:val="6"/>
  </w:num>
  <w:num w:numId="3" w16cid:durableId="325255188">
    <w:abstractNumId w:val="5"/>
  </w:num>
  <w:num w:numId="4" w16cid:durableId="1748838990">
    <w:abstractNumId w:val="4"/>
  </w:num>
  <w:num w:numId="5" w16cid:durableId="380903409">
    <w:abstractNumId w:val="7"/>
  </w:num>
  <w:num w:numId="6" w16cid:durableId="1262832861">
    <w:abstractNumId w:val="3"/>
  </w:num>
  <w:num w:numId="7" w16cid:durableId="1346833170">
    <w:abstractNumId w:val="2"/>
  </w:num>
  <w:num w:numId="8" w16cid:durableId="249587294">
    <w:abstractNumId w:val="1"/>
  </w:num>
  <w:num w:numId="9" w16cid:durableId="804926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2C1372"/>
    <w:rsid w:val="00326F90"/>
    <w:rsid w:val="004D3530"/>
    <w:rsid w:val="00704188"/>
    <w:rsid w:val="007861EE"/>
    <w:rsid w:val="00871FC0"/>
    <w:rsid w:val="00941E54"/>
    <w:rsid w:val="00AA1D8D"/>
    <w:rsid w:val="00AA1E08"/>
    <w:rsid w:val="00B47730"/>
    <w:rsid w:val="00CB0664"/>
    <w:rsid w:val="00EA720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16DE23"/>
  <w14:defaultImageDpi w14:val="300"/>
  <w15:docId w15:val="{4AFB1DCA-F1F8-7740-A850-48C64296E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Times New Roman" w:hAnsi="Times New Roman"/>
      <w:color w:val="000000"/>
      <w:sz w:val="18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b/>
      <w:spacing w:val="5"/>
      <w:kern w:val="28"/>
      <w:sz w:val="28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FC693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SayfaNumaras">
    <w:name w:val="page number"/>
    <w:basedOn w:val="VarsaylanParagrafYazTipi"/>
    <w:uiPriority w:val="99"/>
    <w:semiHidden/>
    <w:unhideWhenUsed/>
    <w:rsid w:val="007861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1892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Burdur Mehmet Akif Ersoy Üniversitesi</dc:creator>
  <cp:keywords/>
  <dc:description>generated by python-docx</dc:description>
  <cp:lastModifiedBy>Yusuf Emre Yeşilyurt</cp:lastModifiedBy>
  <cp:revision>3</cp:revision>
  <dcterms:created xsi:type="dcterms:W3CDTF">2013-12-23T23:15:00Z</dcterms:created>
  <dcterms:modified xsi:type="dcterms:W3CDTF">2026-09-06T17:55:00Z</dcterms:modified>
  <cp:category/>
</cp:coreProperties>
</file>