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16E8" w:rsidRPr="001779BF" w:rsidRDefault="00000000">
      <w:pPr>
        <w:spacing w:after="0"/>
        <w:jc w:val="center"/>
        <w:rPr>
          <w:sz w:val="22"/>
        </w:rPr>
      </w:pPr>
      <w:r w:rsidRPr="001779BF">
        <w:rPr>
          <w:rFonts w:eastAsia="Times New Roman"/>
          <w:b/>
          <w:sz w:val="22"/>
        </w:rPr>
        <w:t>T.C.</w:t>
      </w:r>
    </w:p>
    <w:p w:rsidR="00A316E8" w:rsidRPr="001779BF" w:rsidRDefault="00000000">
      <w:pPr>
        <w:spacing w:after="0"/>
        <w:jc w:val="center"/>
        <w:rPr>
          <w:sz w:val="22"/>
        </w:rPr>
      </w:pPr>
      <w:r w:rsidRPr="001779BF">
        <w:rPr>
          <w:rFonts w:eastAsia="Times New Roman"/>
          <w:b/>
          <w:sz w:val="22"/>
        </w:rPr>
        <w:t>BURDUR MEHMET AKİF ERSOY ÜNİVERSİTESİ</w:t>
      </w:r>
    </w:p>
    <w:p w:rsidR="00A316E8" w:rsidRPr="001779BF" w:rsidRDefault="00000000">
      <w:pPr>
        <w:spacing w:after="0"/>
        <w:jc w:val="center"/>
        <w:rPr>
          <w:sz w:val="22"/>
        </w:rPr>
      </w:pPr>
      <w:r w:rsidRPr="001779BF">
        <w:rPr>
          <w:rFonts w:eastAsia="Times New Roman"/>
          <w:b/>
          <w:sz w:val="22"/>
        </w:rPr>
        <w:t>EĞİTİM FAKÜLTESİ</w:t>
      </w:r>
    </w:p>
    <w:p w:rsidR="00A316E8" w:rsidRPr="001779BF" w:rsidRDefault="00000000">
      <w:pPr>
        <w:spacing w:after="0"/>
        <w:jc w:val="center"/>
        <w:rPr>
          <w:sz w:val="22"/>
        </w:rPr>
      </w:pPr>
      <w:r w:rsidRPr="001779BF">
        <w:rPr>
          <w:rFonts w:eastAsia="Times New Roman"/>
          <w:b/>
          <w:sz w:val="22"/>
        </w:rPr>
        <w:t>YABANCI DİLLER EĞİTİMİ BÖLÜM BAŞKANLIĞI</w:t>
      </w:r>
    </w:p>
    <w:p w:rsidR="00A316E8" w:rsidRPr="001779BF" w:rsidRDefault="00000000">
      <w:pPr>
        <w:spacing w:after="0"/>
        <w:jc w:val="center"/>
        <w:rPr>
          <w:sz w:val="22"/>
        </w:rPr>
      </w:pPr>
      <w:r w:rsidRPr="001779BF">
        <w:rPr>
          <w:rFonts w:eastAsia="Times New Roman"/>
          <w:b/>
          <w:sz w:val="22"/>
        </w:rPr>
        <w:t>İNGİLİZCE ÖĞRETMENLİĞİ ANABİLİM DALI</w:t>
      </w:r>
    </w:p>
    <w:p w:rsidR="00A316E8" w:rsidRPr="001779BF" w:rsidRDefault="00000000">
      <w:pPr>
        <w:jc w:val="center"/>
        <w:rPr>
          <w:sz w:val="28"/>
          <w:szCs w:val="28"/>
        </w:rPr>
      </w:pPr>
      <w:r w:rsidRPr="001779BF">
        <w:rPr>
          <w:rFonts w:eastAsia="Times New Roman"/>
          <w:b/>
          <w:sz w:val="28"/>
          <w:szCs w:val="28"/>
        </w:rPr>
        <w:t>SUPPLEMENTARY FORM B END OF TERM SELF EVALUATION AND PROFESSIONAL DEVELOPMENT PLAN</w:t>
      </w:r>
    </w:p>
    <w:p w:rsidR="00A316E8" w:rsidRPr="001779BF" w:rsidRDefault="00000000">
      <w:pPr>
        <w:spacing w:after="100" w:line="259" w:lineRule="auto"/>
        <w:jc w:val="both"/>
        <w:rPr>
          <w:sz w:val="22"/>
        </w:rPr>
      </w:pPr>
      <w:r w:rsidRPr="001779BF">
        <w:rPr>
          <w:rFonts w:eastAsia="Times New Roman"/>
          <w:sz w:val="22"/>
        </w:rPr>
        <w:t>Complete this form once at the end of Teaching Practicum I or II and include it in the Product File (Portfolio). Support each conclusion with evidence from the file.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3096"/>
        <w:gridCol w:w="1944"/>
        <w:gridCol w:w="3096"/>
      </w:tblGrid>
      <w:tr w:rsidR="00A316E8" w:rsidRPr="001779BF">
        <w:trPr>
          <w:cantSplit/>
          <w:tblHeader/>
          <w:jc w:val="center"/>
        </w:trPr>
        <w:tc>
          <w:tcPr>
            <w:tcW w:w="1944" w:type="dxa"/>
            <w:shd w:val="clear" w:color="auto" w:fill="D9E2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b/>
                <w:szCs w:val="20"/>
              </w:rPr>
              <w:t>Student-teacher</w:t>
            </w:r>
          </w:p>
        </w:tc>
        <w:tc>
          <w:tcPr>
            <w:tcW w:w="3096" w:type="dxa"/>
            <w:shd w:val="clear" w:color="auto" w:fill="D9E2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A316E8">
            <w:pPr>
              <w:spacing w:after="0" w:line="240" w:lineRule="auto"/>
              <w:rPr>
                <w:szCs w:val="20"/>
              </w:rPr>
            </w:pPr>
          </w:p>
        </w:tc>
        <w:tc>
          <w:tcPr>
            <w:tcW w:w="1944" w:type="dxa"/>
            <w:shd w:val="clear" w:color="auto" w:fill="D9E2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b/>
                <w:szCs w:val="20"/>
              </w:rPr>
              <w:t>Student ID</w:t>
            </w:r>
          </w:p>
        </w:tc>
        <w:tc>
          <w:tcPr>
            <w:tcW w:w="3096" w:type="dxa"/>
            <w:shd w:val="clear" w:color="auto" w:fill="D9E2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A316E8">
            <w:pPr>
              <w:spacing w:after="0" w:line="240" w:lineRule="auto"/>
              <w:rPr>
                <w:szCs w:val="20"/>
              </w:rPr>
            </w:pPr>
          </w:p>
        </w:tc>
      </w:tr>
      <w:tr w:rsidR="00A316E8" w:rsidRPr="001779BF">
        <w:trPr>
          <w:cantSplit/>
          <w:jc w:val="center"/>
        </w:trPr>
        <w:tc>
          <w:tcPr>
            <w:tcW w:w="1944" w:type="dxa"/>
            <w:shd w:val="clear" w:color="auto" w:fill="D9E2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t>Course and term</w:t>
            </w:r>
          </w:p>
        </w:tc>
        <w:tc>
          <w:tcPr>
            <w:tcW w:w="30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t xml:space="preserve">Practicum I </w:t>
            </w:r>
            <w:r w:rsidR="001779BF">
              <w:rPr>
                <w:rFonts w:eastAsia="Times New Roman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="001779BF">
              <w:rPr>
                <w:rFonts w:eastAsia="Times New Roman"/>
                <w:szCs w:val="20"/>
              </w:rPr>
              <w:instrText xml:space="preserve"> FORMCHECKBOX </w:instrText>
            </w:r>
            <w:r w:rsidR="001779BF">
              <w:rPr>
                <w:rFonts w:eastAsia="Times New Roman"/>
                <w:szCs w:val="20"/>
              </w:rPr>
            </w:r>
            <w:r w:rsidR="001779BF">
              <w:rPr>
                <w:rFonts w:eastAsia="Times New Roman"/>
                <w:szCs w:val="20"/>
              </w:rPr>
              <w:fldChar w:fldCharType="separate"/>
            </w:r>
            <w:r w:rsidR="001779BF">
              <w:rPr>
                <w:rFonts w:eastAsia="Times New Roman"/>
                <w:szCs w:val="20"/>
              </w:rPr>
              <w:fldChar w:fldCharType="end"/>
            </w:r>
            <w:bookmarkEnd w:id="0"/>
            <w:r w:rsidRPr="001779BF">
              <w:rPr>
                <w:rFonts w:eastAsia="Times New Roman"/>
                <w:szCs w:val="20"/>
              </w:rPr>
              <w:t xml:space="preserve">   II </w:t>
            </w:r>
            <w:r w:rsidR="001779BF">
              <w:rPr>
                <w:rFonts w:eastAsia="Times New Roman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79BF">
              <w:rPr>
                <w:rFonts w:eastAsia="Times New Roman"/>
                <w:szCs w:val="20"/>
              </w:rPr>
              <w:instrText xml:space="preserve"> FORMCHECKBOX </w:instrText>
            </w:r>
            <w:r w:rsidR="001779BF">
              <w:rPr>
                <w:rFonts w:eastAsia="Times New Roman"/>
                <w:szCs w:val="20"/>
              </w:rPr>
            </w:r>
            <w:r w:rsidR="001779BF">
              <w:rPr>
                <w:rFonts w:eastAsia="Times New Roman"/>
                <w:szCs w:val="20"/>
              </w:rPr>
              <w:fldChar w:fldCharType="separate"/>
            </w:r>
            <w:r w:rsidR="001779BF">
              <w:rPr>
                <w:rFonts w:eastAsia="Times New Roman"/>
                <w:szCs w:val="20"/>
              </w:rPr>
              <w:fldChar w:fldCharType="end"/>
            </w:r>
          </w:p>
        </w:tc>
        <w:tc>
          <w:tcPr>
            <w:tcW w:w="1944" w:type="dxa"/>
            <w:shd w:val="clear" w:color="auto" w:fill="D9E2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t>Academic year</w:t>
            </w:r>
          </w:p>
        </w:tc>
        <w:tc>
          <w:tcPr>
            <w:tcW w:w="30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A316E8">
            <w:pPr>
              <w:spacing w:after="0" w:line="240" w:lineRule="auto"/>
              <w:rPr>
                <w:szCs w:val="20"/>
              </w:rPr>
            </w:pPr>
          </w:p>
        </w:tc>
      </w:tr>
    </w:tbl>
    <w:p w:rsidR="00A316E8" w:rsidRPr="001779BF" w:rsidRDefault="00000000">
      <w:pPr>
        <w:pStyle w:val="Balk2"/>
        <w:spacing w:before="160" w:after="80"/>
        <w:rPr>
          <w:szCs w:val="22"/>
        </w:rPr>
      </w:pPr>
      <w:r w:rsidRPr="001779BF">
        <w:rPr>
          <w:rFonts w:ascii="Times New Roman" w:eastAsia="Times New Roman" w:hAnsi="Times New Roman"/>
          <w:szCs w:val="22"/>
        </w:rPr>
        <w:t>1 Evidence Based General Self Evaluation</w:t>
      </w:r>
    </w:p>
    <w:p w:rsidR="00A316E8" w:rsidRPr="001779BF" w:rsidRDefault="00000000">
      <w:pPr>
        <w:spacing w:after="100" w:line="259" w:lineRule="auto"/>
        <w:jc w:val="both"/>
        <w:rPr>
          <w:sz w:val="22"/>
        </w:rPr>
      </w:pPr>
      <w:r w:rsidRPr="001779BF">
        <w:rPr>
          <w:rFonts w:eastAsia="Times New Roman"/>
          <w:sz w:val="22"/>
        </w:rPr>
        <w:t>Using at least three specific items from your portfolio, explain how your planning, teaching, assessment and reflection changed during the term.</w:t>
      </w:r>
    </w:p>
    <w:p w:rsidR="00A316E8" w:rsidRPr="001779BF" w:rsidRDefault="00000000" w:rsidP="001779BF">
      <w:pPr>
        <w:spacing w:after="120" w:line="259" w:lineRule="auto"/>
        <w:rPr>
          <w:sz w:val="22"/>
        </w:rPr>
      </w:pPr>
      <w:r w:rsidRPr="001779BF">
        <w:rPr>
          <w:rFonts w:eastAsia="Times New Roman"/>
          <w:sz w:val="22"/>
        </w:rPr>
        <w:t>............................................................................................................................................</w:t>
      </w:r>
      <w:r w:rsidR="001779BF">
        <w:rPr>
          <w:rFonts w:eastAsia="Times New Roman"/>
          <w:sz w:val="22"/>
        </w:rPr>
        <w:t>.......................................</w:t>
      </w:r>
      <w:r w:rsidRPr="001779BF">
        <w:rPr>
          <w:rFonts w:eastAsia="Times New Roman"/>
          <w:sz w:val="22"/>
        </w:rPr>
        <w:br/>
      </w:r>
      <w:r w:rsidR="001779BF" w:rsidRPr="001779BF">
        <w:rPr>
          <w:rFonts w:eastAsia="Times New Roman"/>
          <w:sz w:val="22"/>
        </w:rPr>
        <w:t>............................................................................................................................................</w:t>
      </w:r>
      <w:r w:rsidR="001779BF">
        <w:rPr>
          <w:rFonts w:eastAsia="Times New Roman"/>
          <w:sz w:val="22"/>
        </w:rPr>
        <w:t>.......................................</w:t>
      </w:r>
      <w:r w:rsidR="001779BF">
        <w:rPr>
          <w:rFonts w:eastAsia="Times New Roman"/>
          <w:sz w:val="22"/>
        </w:rPr>
        <w:t xml:space="preserve"> </w:t>
      </w:r>
      <w:r w:rsidR="001779BF" w:rsidRPr="001779BF">
        <w:rPr>
          <w:rFonts w:eastAsia="Times New Roman"/>
          <w:sz w:val="22"/>
        </w:rPr>
        <w:t>............................................................................................................................................</w:t>
      </w:r>
      <w:r w:rsidR="001779BF">
        <w:rPr>
          <w:rFonts w:eastAsia="Times New Roman"/>
          <w:sz w:val="22"/>
        </w:rPr>
        <w:t>.......................................</w:t>
      </w:r>
    </w:p>
    <w:p w:rsidR="00A316E8" w:rsidRPr="001779BF" w:rsidRDefault="00000000">
      <w:pPr>
        <w:pStyle w:val="Balk2"/>
        <w:spacing w:before="160" w:after="80"/>
        <w:rPr>
          <w:szCs w:val="22"/>
        </w:rPr>
      </w:pPr>
      <w:r w:rsidRPr="001779BF">
        <w:rPr>
          <w:rFonts w:ascii="Times New Roman" w:eastAsia="Times New Roman" w:hAnsi="Times New Roman"/>
          <w:szCs w:val="22"/>
        </w:rPr>
        <w:t>2 Strengths and Areas for Development</w:t>
      </w:r>
    </w:p>
    <w:p w:rsidR="00A316E8" w:rsidRPr="001779BF" w:rsidRDefault="00000000">
      <w:pPr>
        <w:spacing w:after="100" w:line="259" w:lineRule="auto"/>
        <w:jc w:val="both"/>
        <w:rPr>
          <w:sz w:val="22"/>
        </w:rPr>
      </w:pPr>
      <w:r w:rsidRPr="001779BF">
        <w:rPr>
          <w:rFonts w:eastAsia="Times New Roman"/>
          <w:sz w:val="22"/>
        </w:rPr>
        <w:t>Identify two professional strengths and two areas that require further development. Cite the evidence supporting each point.</w:t>
      </w:r>
    </w:p>
    <w:p w:rsidR="001779BF" w:rsidRPr="001779BF" w:rsidRDefault="001779BF" w:rsidP="001779BF">
      <w:pPr>
        <w:spacing w:after="120"/>
        <w:rPr>
          <w:rFonts w:eastAsia="Times New Roman"/>
          <w:sz w:val="22"/>
        </w:rPr>
      </w:pPr>
      <w:r w:rsidRPr="001779BF">
        <w:rPr>
          <w:rFonts w:eastAsia="Times New Roman"/>
          <w:sz w:val="22"/>
        </w:rPr>
        <w:t>............................................................................................................................................</w:t>
      </w:r>
      <w:r>
        <w:rPr>
          <w:rFonts w:eastAsia="Times New Roman"/>
          <w:sz w:val="22"/>
        </w:rPr>
        <w:t>.......................................</w:t>
      </w:r>
      <w:r w:rsidR="00000000" w:rsidRPr="001779BF">
        <w:rPr>
          <w:rFonts w:eastAsia="Times New Roman"/>
          <w:sz w:val="22"/>
        </w:rPr>
        <w:br/>
      </w:r>
      <w:r w:rsidRPr="001779BF">
        <w:rPr>
          <w:rFonts w:eastAsia="Times New Roman"/>
          <w:sz w:val="22"/>
        </w:rPr>
        <w:t>............................................................................................................................................</w:t>
      </w:r>
      <w:r>
        <w:rPr>
          <w:rFonts w:eastAsia="Times New Roman"/>
          <w:sz w:val="22"/>
        </w:rPr>
        <w:t>.......................................</w:t>
      </w:r>
      <w:r w:rsidRPr="001779BF">
        <w:rPr>
          <w:rFonts w:eastAsia="Times New Roman"/>
          <w:sz w:val="22"/>
        </w:rPr>
        <w:t>............................................................................................................................................</w:t>
      </w:r>
      <w:r>
        <w:rPr>
          <w:rFonts w:eastAsia="Times New Roman"/>
          <w:sz w:val="22"/>
        </w:rPr>
        <w:t>.......................................</w:t>
      </w:r>
    </w:p>
    <w:p w:rsidR="00A316E8" w:rsidRPr="001779BF" w:rsidRDefault="00000000">
      <w:pPr>
        <w:pStyle w:val="Balk2"/>
        <w:spacing w:before="160" w:after="80"/>
        <w:rPr>
          <w:szCs w:val="22"/>
        </w:rPr>
      </w:pPr>
      <w:r w:rsidRPr="001779BF">
        <w:rPr>
          <w:rFonts w:ascii="Times New Roman" w:eastAsia="Times New Roman" w:hAnsi="Times New Roman"/>
          <w:szCs w:val="22"/>
        </w:rPr>
        <w:t>3 Response to Feedback</w:t>
      </w:r>
    </w:p>
    <w:p w:rsidR="00A316E8" w:rsidRPr="001779BF" w:rsidRDefault="00000000">
      <w:pPr>
        <w:spacing w:after="100" w:line="259" w:lineRule="auto"/>
        <w:jc w:val="both"/>
        <w:rPr>
          <w:sz w:val="22"/>
        </w:rPr>
      </w:pPr>
      <w:r w:rsidRPr="001779BF">
        <w:rPr>
          <w:rFonts w:eastAsia="Times New Roman"/>
          <w:sz w:val="22"/>
        </w:rPr>
        <w:t>Explain how feedback from the mentor teacher, university supervisor and peers changed one or more teaching decisions.</w:t>
      </w:r>
    </w:p>
    <w:p w:rsidR="001779BF" w:rsidRPr="001779BF" w:rsidRDefault="001779BF" w:rsidP="001779BF">
      <w:pPr>
        <w:spacing w:after="120" w:line="259" w:lineRule="auto"/>
        <w:rPr>
          <w:rFonts w:eastAsia="Times New Roman"/>
          <w:sz w:val="22"/>
        </w:rPr>
      </w:pPr>
      <w:r w:rsidRPr="001779BF">
        <w:rPr>
          <w:rFonts w:eastAsia="Times New Roman"/>
          <w:sz w:val="22"/>
        </w:rPr>
        <w:t>............................................................................................................................................</w:t>
      </w:r>
      <w:r>
        <w:rPr>
          <w:rFonts w:eastAsia="Times New Roman"/>
          <w:sz w:val="22"/>
        </w:rPr>
        <w:t>.......................................</w:t>
      </w:r>
      <w:r w:rsidR="00000000" w:rsidRPr="001779BF">
        <w:rPr>
          <w:rFonts w:eastAsia="Times New Roman"/>
          <w:sz w:val="22"/>
        </w:rPr>
        <w:br/>
      </w:r>
      <w:r w:rsidRPr="001779BF">
        <w:rPr>
          <w:rFonts w:eastAsia="Times New Roman"/>
          <w:sz w:val="22"/>
        </w:rPr>
        <w:t>............................................................................................................................................</w:t>
      </w:r>
      <w:r>
        <w:rPr>
          <w:rFonts w:eastAsia="Times New Roman"/>
          <w:sz w:val="22"/>
        </w:rPr>
        <w:t>.......................................</w:t>
      </w:r>
      <w:r w:rsidRPr="001779BF">
        <w:rPr>
          <w:rFonts w:eastAsia="Times New Roman"/>
          <w:sz w:val="22"/>
        </w:rPr>
        <w:t>............................................................................................................................................</w:t>
      </w:r>
      <w:r>
        <w:rPr>
          <w:rFonts w:eastAsia="Times New Roman"/>
          <w:sz w:val="22"/>
        </w:rPr>
        <w:t>.......................................</w:t>
      </w:r>
    </w:p>
    <w:p w:rsidR="00A316E8" w:rsidRDefault="00000000">
      <w:pPr>
        <w:pStyle w:val="Balk2"/>
        <w:spacing w:before="160" w:after="80"/>
      </w:pPr>
      <w:r>
        <w:rPr>
          <w:rFonts w:ascii="Times New Roman" w:eastAsia="Times New Roman" w:hAnsi="Times New Roman"/>
        </w:rPr>
        <w:t>4 Professional Development Plan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520"/>
        <w:gridCol w:w="2232"/>
        <w:gridCol w:w="1296"/>
        <w:gridCol w:w="2088"/>
      </w:tblGrid>
      <w:tr w:rsidR="00A316E8" w:rsidRPr="001779BF">
        <w:trPr>
          <w:cantSplit/>
          <w:tblHeader/>
          <w:jc w:val="center"/>
        </w:trPr>
        <w:tc>
          <w:tcPr>
            <w:tcW w:w="2088" w:type="dxa"/>
            <w:shd w:val="clear" w:color="auto" w:fill="D9E2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jc w:val="center"/>
              <w:rPr>
                <w:szCs w:val="20"/>
              </w:rPr>
            </w:pPr>
            <w:r w:rsidRPr="001779BF">
              <w:rPr>
                <w:rFonts w:eastAsia="Times New Roman"/>
                <w:b/>
                <w:szCs w:val="20"/>
              </w:rPr>
              <w:t>Development goal</w:t>
            </w:r>
          </w:p>
        </w:tc>
        <w:tc>
          <w:tcPr>
            <w:tcW w:w="2520" w:type="dxa"/>
            <w:shd w:val="clear" w:color="auto" w:fill="D9E2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jc w:val="center"/>
              <w:rPr>
                <w:szCs w:val="20"/>
              </w:rPr>
            </w:pPr>
            <w:r w:rsidRPr="001779BF">
              <w:rPr>
                <w:rFonts w:eastAsia="Times New Roman"/>
                <w:b/>
                <w:szCs w:val="20"/>
              </w:rPr>
              <w:t>Planned action</w:t>
            </w:r>
          </w:p>
        </w:tc>
        <w:tc>
          <w:tcPr>
            <w:tcW w:w="2232" w:type="dxa"/>
            <w:shd w:val="clear" w:color="auto" w:fill="D9E2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jc w:val="center"/>
              <w:rPr>
                <w:szCs w:val="20"/>
              </w:rPr>
            </w:pPr>
            <w:r w:rsidRPr="001779BF">
              <w:rPr>
                <w:rFonts w:eastAsia="Times New Roman"/>
                <w:b/>
                <w:szCs w:val="20"/>
              </w:rPr>
              <w:t>Evidence or resource</w:t>
            </w:r>
          </w:p>
        </w:tc>
        <w:tc>
          <w:tcPr>
            <w:tcW w:w="1296" w:type="dxa"/>
            <w:shd w:val="clear" w:color="auto" w:fill="D9E2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jc w:val="center"/>
              <w:rPr>
                <w:szCs w:val="20"/>
              </w:rPr>
            </w:pPr>
            <w:r w:rsidRPr="001779BF">
              <w:rPr>
                <w:rFonts w:eastAsia="Times New Roman"/>
                <w:b/>
                <w:szCs w:val="20"/>
              </w:rPr>
              <w:t>Target date</w:t>
            </w:r>
          </w:p>
        </w:tc>
        <w:tc>
          <w:tcPr>
            <w:tcW w:w="2088" w:type="dxa"/>
            <w:shd w:val="clear" w:color="auto" w:fill="D9E2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jc w:val="center"/>
              <w:rPr>
                <w:szCs w:val="20"/>
              </w:rPr>
            </w:pPr>
            <w:r w:rsidRPr="001779BF">
              <w:rPr>
                <w:rFonts w:eastAsia="Times New Roman"/>
                <w:b/>
                <w:szCs w:val="20"/>
              </w:rPr>
              <w:t>Success indicator</w:t>
            </w:r>
          </w:p>
        </w:tc>
      </w:tr>
      <w:tr w:rsidR="00A316E8" w:rsidRPr="001779BF">
        <w:trPr>
          <w:cantSplit/>
          <w:jc w:val="center"/>
        </w:trPr>
        <w:tc>
          <w:tcPr>
            <w:tcW w:w="208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25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208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</w:tr>
      <w:tr w:rsidR="00A316E8" w:rsidRPr="001779BF">
        <w:trPr>
          <w:cantSplit/>
          <w:jc w:val="center"/>
        </w:trPr>
        <w:tc>
          <w:tcPr>
            <w:tcW w:w="208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25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208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</w:tr>
      <w:tr w:rsidR="00A316E8" w:rsidRPr="001779BF">
        <w:trPr>
          <w:cantSplit/>
          <w:jc w:val="center"/>
        </w:trPr>
        <w:tc>
          <w:tcPr>
            <w:tcW w:w="208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25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  <w:tc>
          <w:tcPr>
            <w:tcW w:w="208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316E8" w:rsidRPr="001779BF" w:rsidRDefault="00000000">
            <w:pPr>
              <w:spacing w:after="0" w:line="240" w:lineRule="auto"/>
              <w:rPr>
                <w:szCs w:val="20"/>
              </w:rPr>
            </w:pPr>
            <w:r w:rsidRPr="001779BF">
              <w:rPr>
                <w:rFonts w:eastAsia="Times New Roman"/>
                <w:szCs w:val="20"/>
              </w:rPr>
              <w:br/>
            </w:r>
            <w:r w:rsidRPr="001779BF">
              <w:rPr>
                <w:rFonts w:eastAsia="Times New Roman"/>
                <w:szCs w:val="20"/>
              </w:rPr>
              <w:br/>
            </w:r>
          </w:p>
        </w:tc>
      </w:tr>
    </w:tbl>
    <w:p w:rsidR="001779BF" w:rsidRDefault="001779BF">
      <w:pPr>
        <w:spacing w:after="100" w:line="259" w:lineRule="auto"/>
        <w:jc w:val="both"/>
        <w:rPr>
          <w:rFonts w:eastAsia="Times New Roman"/>
          <w:sz w:val="17"/>
        </w:rPr>
      </w:pPr>
    </w:p>
    <w:p w:rsidR="00A316E8" w:rsidRPr="001779BF" w:rsidRDefault="00000000">
      <w:pPr>
        <w:spacing w:after="100" w:line="259" w:lineRule="auto"/>
        <w:jc w:val="both"/>
        <w:rPr>
          <w:sz w:val="22"/>
        </w:rPr>
      </w:pPr>
      <w:r w:rsidRPr="001779BF">
        <w:rPr>
          <w:rFonts w:eastAsia="Times New Roman"/>
          <w:b/>
          <w:bCs/>
          <w:sz w:val="22"/>
        </w:rPr>
        <w:t>Student-teacher signature:</w:t>
      </w:r>
      <w:r w:rsidRPr="001779BF">
        <w:rPr>
          <w:rFonts w:eastAsia="Times New Roman"/>
          <w:sz w:val="22"/>
        </w:rPr>
        <w:t xml:space="preserve"> ..............................    </w:t>
      </w:r>
      <w:r w:rsidRPr="001779BF">
        <w:rPr>
          <w:rFonts w:eastAsia="Times New Roman"/>
          <w:b/>
          <w:bCs/>
          <w:sz w:val="22"/>
        </w:rPr>
        <w:t>Date:</w:t>
      </w:r>
      <w:r w:rsidRPr="001779BF">
        <w:rPr>
          <w:rFonts w:eastAsia="Times New Roman"/>
          <w:sz w:val="22"/>
        </w:rPr>
        <w:t xml:space="preserve"> ..................</w:t>
      </w:r>
    </w:p>
    <w:p w:rsidR="00A316E8" w:rsidRPr="001779BF" w:rsidRDefault="00000000">
      <w:pPr>
        <w:spacing w:after="100" w:line="259" w:lineRule="auto"/>
        <w:rPr>
          <w:sz w:val="22"/>
        </w:rPr>
      </w:pPr>
      <w:r w:rsidRPr="001779BF">
        <w:rPr>
          <w:rFonts w:eastAsia="Times New Roman"/>
          <w:sz w:val="22"/>
        </w:rPr>
        <w:t>Supervisor review note: ...........................................................................</w:t>
      </w:r>
      <w:r w:rsidR="001779BF">
        <w:rPr>
          <w:rFonts w:eastAsia="Times New Roman"/>
          <w:sz w:val="22"/>
        </w:rPr>
        <w:t>.................................................................</w:t>
      </w:r>
    </w:p>
    <w:sectPr w:rsidR="00A316E8" w:rsidRPr="001779BF" w:rsidSect="00034616">
      <w:pgSz w:w="11906" w:h="16838"/>
      <w:pgMar w:top="1020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8044489">
    <w:abstractNumId w:val="8"/>
  </w:num>
  <w:num w:numId="2" w16cid:durableId="752897247">
    <w:abstractNumId w:val="6"/>
  </w:num>
  <w:num w:numId="3" w16cid:durableId="148597903">
    <w:abstractNumId w:val="5"/>
  </w:num>
  <w:num w:numId="4" w16cid:durableId="1309095582">
    <w:abstractNumId w:val="4"/>
  </w:num>
  <w:num w:numId="5" w16cid:durableId="351031506">
    <w:abstractNumId w:val="7"/>
  </w:num>
  <w:num w:numId="6" w16cid:durableId="1357120574">
    <w:abstractNumId w:val="3"/>
  </w:num>
  <w:num w:numId="7" w16cid:durableId="1050227554">
    <w:abstractNumId w:val="2"/>
  </w:num>
  <w:num w:numId="8" w16cid:durableId="2048404810">
    <w:abstractNumId w:val="1"/>
  </w:num>
  <w:num w:numId="9" w16cid:durableId="116759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79BF"/>
    <w:rsid w:val="0029639D"/>
    <w:rsid w:val="00326F90"/>
    <w:rsid w:val="00704188"/>
    <w:rsid w:val="00A316E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CAA599"/>
  <w14:defaultImageDpi w14:val="300"/>
  <w15:docId w15:val="{4AFB1DCA-F1F8-7740-A850-48C64296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color w:val="000000"/>
      <w:sz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28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Burdur Mehmet Akif Ersoy Üniversitesi</dc:creator>
  <cp:keywords/>
  <dc:description>generated by python-docx</dc:description>
  <cp:lastModifiedBy>Yusuf Emre Yeşilyurt</cp:lastModifiedBy>
  <cp:revision>2</cp:revision>
  <dcterms:created xsi:type="dcterms:W3CDTF">2013-12-23T23:15:00Z</dcterms:created>
  <dcterms:modified xsi:type="dcterms:W3CDTF">2026-09-06T17:52:00Z</dcterms:modified>
  <cp:category/>
</cp:coreProperties>
</file>